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DBF37" w14:textId="5FBEF9BE" w:rsidR="00455542" w:rsidRPr="00B76528" w:rsidRDefault="00B765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КОНКУРС С НЕОГРАНИЧЕННЫМ УЧАСТИЕМ ОДНОЭТАПНАЯ ДВУХ</w:t>
      </w:r>
      <w:r w:rsidR="0053688F">
        <w:rPr>
          <w:rFonts w:ascii="Times New Roman" w:hAnsi="Times New Roman" w:cs="Times New Roman"/>
          <w:sz w:val="24"/>
          <w:szCs w:val="24"/>
          <w:lang w:val="ru-RU"/>
        </w:rPr>
        <w:t>ЭТАП</w:t>
      </w:r>
      <w:r w:rsidR="00603920">
        <w:rPr>
          <w:rFonts w:ascii="Times New Roman" w:hAnsi="Times New Roman" w:cs="Times New Roman"/>
          <w:sz w:val="24"/>
          <w:szCs w:val="24"/>
          <w:lang w:val="ru-RU"/>
        </w:rPr>
        <w:t>АКЕТНАЯ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ПРОЦЕДУР</w:t>
      </w:r>
      <w:r w:rsidR="00603920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ОКАЗАНИЕ УСЛУГ МОНИТОРИНГА СОБЫТИЙ </w:t>
      </w:r>
      <w:r w:rsidRPr="00B76528">
        <w:rPr>
          <w:rFonts w:ascii="Times New Roman" w:hAnsi="Times New Roman" w:cs="Times New Roman"/>
          <w:sz w:val="24"/>
          <w:szCs w:val="24"/>
        </w:rPr>
        <w:t>SOC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НА УСЛОВИЯХ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>ЕРВИС-КОНТРАКТА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82AEA8D" w14:textId="17866F85" w:rsidR="00B76528" w:rsidRDefault="00B76528" w:rsidP="00B7652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ru-RU"/>
        </w:rPr>
      </w:pPr>
      <w:r w:rsidRPr="00B76528">
        <w:rPr>
          <w:rFonts w:ascii="Times New Roman" w:hAnsi="Times New Roman" w:cs="Times New Roman"/>
          <w:sz w:val="24"/>
          <w:szCs w:val="24"/>
          <w:lang w:val="ru-RU"/>
        </w:rPr>
        <w:t>СРОК ПОДАЧИ КОНКУРСНЫХ ЗАЯВОК</w:t>
      </w:r>
      <w:r w:rsidR="00745AA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745AA4" w:rsidRPr="00B76528">
        <w:rPr>
          <w:rFonts w:ascii="Times New Roman" w:hAnsi="Times New Roman" w:cs="Times New Roman"/>
          <w:sz w:val="24"/>
          <w:szCs w:val="24"/>
          <w:lang w:val="ru-RU"/>
        </w:rPr>
        <w:t>до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="002D31E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:00 часов (по Бишкекскому времени) </w:t>
      </w:r>
      <w:r w:rsidR="00D27B7A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032E7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457B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27B7A">
        <w:rPr>
          <w:rFonts w:ascii="Times New Roman" w:hAnsi="Times New Roman" w:cs="Times New Roman"/>
          <w:sz w:val="24"/>
          <w:szCs w:val="24"/>
          <w:lang w:val="ru-RU"/>
        </w:rPr>
        <w:t>сентября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202</w:t>
      </w:r>
      <w:r w:rsidR="00580EB3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14:paraId="78662DA4" w14:textId="64D23058" w:rsidR="00455542" w:rsidRPr="00B76528" w:rsidRDefault="00745AA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ЗАО «Кумтор Голд Компани» приглашает принять участие в конкурсе с неограниченным участием на оказание услуг мониторинга событий </w:t>
      </w:r>
      <w:r w:rsidRPr="00B76528">
        <w:rPr>
          <w:rFonts w:ascii="Times New Roman" w:hAnsi="Times New Roman" w:cs="Times New Roman"/>
          <w:sz w:val="24"/>
          <w:szCs w:val="24"/>
        </w:rPr>
        <w:t>SOC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на условиях сервис-контракта, проводимом по одноэтапной </w:t>
      </w:r>
      <w:proofErr w:type="spellStart"/>
      <w:r w:rsidRPr="00B76528">
        <w:rPr>
          <w:rFonts w:ascii="Times New Roman" w:hAnsi="Times New Roman" w:cs="Times New Roman"/>
          <w:sz w:val="24"/>
          <w:szCs w:val="24"/>
          <w:lang w:val="ru-RU"/>
        </w:rPr>
        <w:t>двухпакетной</w:t>
      </w:r>
      <w:proofErr w:type="spellEnd"/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процедуре</w:t>
      </w:r>
      <w:r w:rsidR="00B7652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tbl>
      <w:tblPr>
        <w:tblStyle w:val="TableGrid"/>
        <w:tblW w:w="8964" w:type="dxa"/>
        <w:tblLayout w:type="fixed"/>
        <w:tblLook w:val="04A0" w:firstRow="1" w:lastRow="0" w:firstColumn="1" w:lastColumn="0" w:noHBand="0" w:noVBand="1"/>
      </w:tblPr>
      <w:tblGrid>
        <w:gridCol w:w="1638"/>
        <w:gridCol w:w="7326"/>
      </w:tblGrid>
      <w:tr w:rsidR="00B76528" w:rsidRPr="001961EF" w14:paraId="6A83D720" w14:textId="77777777" w:rsidTr="00580EB3">
        <w:tc>
          <w:tcPr>
            <w:tcW w:w="1638" w:type="dxa"/>
          </w:tcPr>
          <w:p w14:paraId="6A04C289" w14:textId="37969C97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Формат подачи: </w:t>
            </w:r>
          </w:p>
        </w:tc>
        <w:tc>
          <w:tcPr>
            <w:tcW w:w="7326" w:type="dxa"/>
          </w:tcPr>
          <w:p w14:paraId="53A7E187" w14:textId="0827EF52" w:rsidR="00B76528" w:rsidRDefault="00B76528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документы должны быть подписаны уполномоченным лицом участника и представлены в формате </w:t>
            </w:r>
            <w:r w:rsidRPr="00B76528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76528" w:rsidRPr="001961EF" w14:paraId="62DCD335" w14:textId="77777777" w:rsidTr="00580EB3">
        <w:tc>
          <w:tcPr>
            <w:tcW w:w="1638" w:type="dxa"/>
          </w:tcPr>
          <w:p w14:paraId="5EE0D3B8" w14:textId="08EFE406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подачи предложений: </w:t>
            </w:r>
          </w:p>
        </w:tc>
        <w:tc>
          <w:tcPr>
            <w:tcW w:w="7326" w:type="dxa"/>
          </w:tcPr>
          <w:p w14:paraId="408D374F" w14:textId="3A17FF11" w:rsidR="00A97627" w:rsidRPr="009C1058" w:rsidRDefault="00B76528" w:rsidP="00A97627">
            <w:pPr>
              <w:jc w:val="both"/>
              <w:rPr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Участники конкурса должны представить конкурсную заявку на русском языке и направить ее в электронном виде на адрес: </w:t>
            </w:r>
            <w:hyperlink r:id="rId6" w:history="1">
              <w:r w:rsidR="00A75193" w:rsidRPr="00D77D21">
                <w:rPr>
                  <w:rStyle w:val="Hyperlink"/>
                </w:rPr>
                <w:t>soc</w:t>
              </w:r>
              <w:r w:rsidR="00A75193" w:rsidRPr="00D77D21">
                <w:rPr>
                  <w:rStyle w:val="Hyperlink"/>
                  <w:lang w:val="ru-RU"/>
                </w:rPr>
                <w:t>.</w:t>
              </w:r>
              <w:r w:rsidR="00A75193" w:rsidRPr="00D77D21">
                <w:rPr>
                  <w:rStyle w:val="Hyperlink"/>
                </w:rPr>
                <w:t>contractors</w:t>
              </w:r>
              <w:r w:rsidR="00A75193" w:rsidRPr="00D77D21">
                <w:rPr>
                  <w:rStyle w:val="Hyperlink"/>
                  <w:lang w:val="ru-RU"/>
                </w:rPr>
                <w:t>2026@</w:t>
              </w:r>
              <w:proofErr w:type="spellStart"/>
              <w:r w:rsidR="00A75193" w:rsidRPr="00D77D21">
                <w:rPr>
                  <w:rStyle w:val="Hyperlink"/>
                </w:rPr>
                <w:t>kumtor</w:t>
              </w:r>
              <w:proofErr w:type="spellEnd"/>
              <w:r w:rsidR="00A75193" w:rsidRPr="00D77D21">
                <w:rPr>
                  <w:rStyle w:val="Hyperlink"/>
                  <w:lang w:val="ru-RU"/>
                </w:rPr>
                <w:t>.</w:t>
              </w:r>
              <w:r w:rsidR="00A75193" w:rsidRPr="00D77D21">
                <w:rPr>
                  <w:rStyle w:val="Hyperlink"/>
                </w:rPr>
                <w:t>kg</w:t>
              </w:r>
            </w:hyperlink>
            <w:r w:rsidR="006646CC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1</w:t>
            </w:r>
            <w:r w:rsidR="00C051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:00 часов (по Бишкекскому времени) </w:t>
            </w:r>
            <w:r w:rsidR="00C051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032E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C051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сентября</w:t>
            </w:r>
            <w:r w:rsidR="00226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года.</w:t>
            </w:r>
          </w:p>
          <w:p w14:paraId="2E9DBCD6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Конкурсная заявка подается участником в электронном виде путем направления документов на электронный адрес, указанный в объявлении,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виде двух отдельных пакетов (файлов)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4622718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Первый пакет — квалификационный</w:t>
            </w:r>
          </w:p>
          <w:p w14:paraId="7482BD40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Первый пакет должен содержать документы, подтверждающие соответствие участника требованиям конкурсной документации и Технического задания.</w:t>
            </w:r>
          </w:p>
          <w:p w14:paraId="56A33211" w14:textId="7E35908B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Документы первого пакета направляются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открытом виде (без архивирования и пароля)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DC48CB8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Второй пакет — коммерческое предложение</w:t>
            </w:r>
          </w:p>
          <w:p w14:paraId="085740D2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Второй пакет, содержащий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коммерческое предложение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должен быть:</w:t>
            </w:r>
          </w:p>
          <w:p w14:paraId="165E60D4" w14:textId="77777777" w:rsidR="00A97627" w:rsidRPr="00A97627" w:rsidRDefault="00A97627" w:rsidP="00A97627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упакован в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архив (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ZIP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или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RAR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DB562C2" w14:textId="77777777" w:rsidR="00A97627" w:rsidRPr="00A97627" w:rsidRDefault="00A97627" w:rsidP="00A97627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защищён паролем</w:t>
            </w:r>
            <w:r w:rsidRPr="00A97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9A79BA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Архив со вторым пакетом направляется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одновременно с первым пакетом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но пароль к архиву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предоставляется только по запросу Заказчика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участникам, успешно прошедшим первый этап конкурса.</w:t>
            </w:r>
          </w:p>
          <w:p w14:paraId="2B3CB8D3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завершения первого этапа конкурса и принятия решения о допуске участников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вскрытие второго пакета и раскрытие пароля не осуществляется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38B51FD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теме электронного письма рекомендуется указывать: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«Конкурс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 Первый и Второй пакет – (ФИО участника)»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2D540DC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случае, если размер вложений превышает допустимый лимит электронной почты, допускается направление конкурсной заявки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несколькими письмами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указанием в теме письма номера части (Часть 1, Часть 2 и </w:t>
            </w:r>
            <w:proofErr w:type="gramStart"/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т.д.</w:t>
            </w:r>
            <w:proofErr w:type="gramEnd"/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722725AA" w14:textId="67F72752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Конкурсные заявки, поданные с нарушением установленного порядка либо не содержащие оба пакета, могут быть отклонены.</w:t>
            </w:r>
          </w:p>
        </w:tc>
      </w:tr>
      <w:tr w:rsidR="00B76528" w:rsidRPr="001961EF" w14:paraId="53DD85E9" w14:textId="77777777" w:rsidTr="00580EB3">
        <w:tc>
          <w:tcPr>
            <w:tcW w:w="1638" w:type="dxa"/>
          </w:tcPr>
          <w:p w14:paraId="4C9F7A2F" w14:textId="6E331B62" w:rsidR="00B76528" w:rsidRDefault="000671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Важно!!!</w:t>
            </w:r>
          </w:p>
        </w:tc>
        <w:tc>
          <w:tcPr>
            <w:tcW w:w="7326" w:type="dxa"/>
          </w:tcPr>
          <w:p w14:paraId="1D1F466D" w14:textId="0FAC5453" w:rsidR="00A97627" w:rsidRDefault="00067106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Размер одного электронного письма не должен превышать 25 МБ. В случае превышения допустимого размера конкурсная заявка направляется несколькими письмами с указанием номера части в теме письма.</w:t>
            </w:r>
          </w:p>
        </w:tc>
      </w:tr>
      <w:tr w:rsidR="00B76528" w:rsidRPr="001961EF" w14:paraId="14366F32" w14:textId="77777777" w:rsidTr="00580EB3">
        <w:tc>
          <w:tcPr>
            <w:tcW w:w="1638" w:type="dxa"/>
          </w:tcPr>
          <w:p w14:paraId="74670BF7" w14:textId="7F7A48B3" w:rsidR="00B76528" w:rsidRDefault="000671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Конкурсная заявка должна содержать следующие документы: </w:t>
            </w:r>
          </w:p>
        </w:tc>
        <w:tc>
          <w:tcPr>
            <w:tcW w:w="7326" w:type="dxa"/>
          </w:tcPr>
          <w:p w14:paraId="658A0F2D" w14:textId="4E065B0F" w:rsidR="00067106" w:rsidRDefault="00067106" w:rsidP="00A97627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добросовестности и антикоррупционная оговорка (приложение №1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7E65E492" w14:textId="06681135" w:rsidR="00067106" w:rsidRDefault="00067106" w:rsidP="00A97627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Декларация, гарантирующая конкурсную заявку (приложение №2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</w:p>
          <w:p w14:paraId="2B992C9E" w14:textId="6168BF85" w:rsidR="00067106" w:rsidRDefault="00067106" w:rsidP="00A97627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 участника</w:t>
            </w:r>
            <w:r w:rsid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(Приложение №3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8705471" w14:textId="66308288" w:rsidR="00067106" w:rsidRPr="00A47F6F" w:rsidRDefault="00633DA3" w:rsidP="00A97627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оммерческое предложение</w:t>
            </w: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№4-</w:t>
            </w: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пакет конкурсной заявки)</w:t>
            </w:r>
            <w:r w:rsidR="00A47F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837FE1" w14:textId="520E1136" w:rsidR="00A47F6F" w:rsidRPr="00EE54CE" w:rsidRDefault="00A47F6F" w:rsidP="00EE54C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Свидетельство о государственной регистрации ИП/патент – подтверждает, что лицо зарегистрировано в качестве индивидуального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64BA">
              <w:rPr>
                <w:rFonts w:ascii="Times New Roman" w:hAnsi="Times New Roman" w:cs="Times New Roman"/>
                <w:lang w:val="ru-RU"/>
              </w:rPr>
              <w:t>предпринимателя или гарантийное письмо об обязательной регистрации ИП или получения патента</w:t>
            </w:r>
            <w:r w:rsidR="00EE54C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54CE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</w:t>
            </w:r>
            <w:r w:rsidRPr="00EE54CE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3D604730" w14:textId="21D511ED" w:rsidR="00A47F6F" w:rsidRPr="00A47F6F" w:rsidRDefault="00A47F6F" w:rsidP="00A97627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A56706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7DF53D7" w14:textId="227E1D03" w:rsidR="00A47F6F" w:rsidRPr="00A47F6F" w:rsidRDefault="00A47F6F" w:rsidP="00A47F6F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F6F">
              <w:rPr>
                <w:rFonts w:ascii="Times New Roman" w:hAnsi="Times New Roman" w:cs="Times New Roman"/>
                <w:lang w:val="ru-RU"/>
              </w:rPr>
              <w:t>Документы, подтверждающие опыт работы, либо Копия трудовой книжки (при наличии и по требованию) – договоры (копии)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ED93DBC" w14:textId="645DCE55" w:rsidR="00A47F6F" w:rsidRPr="00A47F6F" w:rsidRDefault="00A47F6F" w:rsidP="00A97627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Банковские реквизиты – для перечисления оплаты по договору (при наличии)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566E6EE" w14:textId="14BDE7E9" w:rsidR="00A47F6F" w:rsidRPr="00A47F6F" w:rsidRDefault="00A47F6F" w:rsidP="00A97627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 w:rsidR="00A56706" w:rsidRPr="008764BA">
              <w:rPr>
                <w:rFonts w:ascii="Times New Roman" w:hAnsi="Times New Roman" w:cs="Times New Roman"/>
                <w:lang w:val="ru-RU"/>
              </w:rPr>
              <w:t>судимости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C032B44" w14:textId="1029A419" w:rsidR="00A47F6F" w:rsidRPr="00A47F6F" w:rsidRDefault="00A47F6F" w:rsidP="00A97627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 (при наличии ИП)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042F825" w14:textId="497763D7" w:rsidR="00A47F6F" w:rsidRPr="00067106" w:rsidRDefault="00A47F6F" w:rsidP="00A97627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другие документы, предусмотренные Техническим заданием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</w:tc>
      </w:tr>
      <w:tr w:rsidR="00B76528" w:rsidRPr="001961EF" w14:paraId="036B07E4" w14:textId="77777777" w:rsidTr="00580EB3">
        <w:tc>
          <w:tcPr>
            <w:tcW w:w="1638" w:type="dxa"/>
          </w:tcPr>
          <w:p w14:paraId="07549D25" w14:textId="4AF23DF5" w:rsidR="00B76528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проведения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критерии оценки</w:t>
            </w:r>
          </w:p>
        </w:tc>
        <w:tc>
          <w:tcPr>
            <w:tcW w:w="7326" w:type="dxa"/>
          </w:tcPr>
          <w:p w14:paraId="325A712B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проводится с неограниченным участием по одноэтапной двухпакетной процедуре.</w:t>
            </w:r>
          </w:p>
          <w:p w14:paraId="52B4511E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 первом этапе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осуществляется рассмотрение и оценка конкурсных заявок по представленным документам на соответствие требованиям конкурсной документации и Технического задания.</w:t>
            </w:r>
          </w:p>
          <w:p w14:paraId="6A98C536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Кандидаты, конкурсные заявки которых признаны соответствующими требованиям первого этапа, приглашаются на интервью.</w:t>
            </w:r>
          </w:p>
          <w:p w14:paraId="01D2963E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 втором этапе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кандидатов, успешно прошедших первый этап, осуществляется вскрытие второго пакета — коммерческих предложений и их рассмотрение в порядке, установленном конкурсной документацией.</w:t>
            </w:r>
          </w:p>
          <w:p w14:paraId="541D4EF6" w14:textId="06DA720A" w:rsid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Участники, не прошедшие первый этап или не представившие полный комплект документов, ко второму этапу не допускаются.</w:t>
            </w:r>
          </w:p>
        </w:tc>
      </w:tr>
      <w:tr w:rsidR="00B76528" w:rsidRPr="001961EF" w14:paraId="7E1AA73C" w14:textId="77777777" w:rsidTr="00580EB3">
        <w:tc>
          <w:tcPr>
            <w:tcW w:w="1638" w:type="dxa"/>
          </w:tcPr>
          <w:p w14:paraId="7D791449" w14:textId="39E05BDB" w:rsidR="00A97627" w:rsidRPr="00B76528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Дополнительные условия: </w:t>
            </w:r>
          </w:p>
          <w:p w14:paraId="3C1A651C" w14:textId="77777777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6" w:type="dxa"/>
          </w:tcPr>
          <w:p w14:paraId="57719739" w14:textId="77777777" w:rsidR="00A97627" w:rsidRP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участник вправе подать только одно конкурсное предложение.</w:t>
            </w:r>
          </w:p>
          <w:p w14:paraId="30EAA934" w14:textId="77777777" w:rsidR="00A97627" w:rsidRP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Конкурсные предложения, поданные после установленного срока, не рассматриваются.</w:t>
            </w:r>
          </w:p>
          <w:p w14:paraId="75B9E565" w14:textId="77777777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Заказчик вправе отклонить любое предложение либо отменить конкурс до присуждения договора без обязательств перед участниками. </w:t>
            </w:r>
          </w:p>
          <w:p w14:paraId="6C3BE8C0" w14:textId="77777777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Подача конкурсного предложения означает согласие участника со всеми условиями конкурса. </w:t>
            </w:r>
          </w:p>
          <w:p w14:paraId="5BA5AE40" w14:textId="757DC579" w:rsid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 действия конкурсного предложения – не менее 60 календарных дней.</w:t>
            </w:r>
          </w:p>
        </w:tc>
      </w:tr>
      <w:tr w:rsidR="00A97627" w:rsidRPr="001961EF" w14:paraId="0FE6B18C" w14:textId="77777777" w:rsidTr="00580EB3">
        <w:tc>
          <w:tcPr>
            <w:tcW w:w="1638" w:type="dxa"/>
          </w:tcPr>
          <w:p w14:paraId="5413CE6A" w14:textId="735C8D10" w:rsidR="00A97627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Контакты для получения разъяснений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7326" w:type="dxa"/>
          </w:tcPr>
          <w:p w14:paraId="1256DDF4" w14:textId="21469940" w:rsidR="00A97627" w:rsidRPr="00580EB3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вопросы направлять по электронной почте: </w:t>
            </w:r>
            <w:hyperlink r:id="rId7" w:history="1">
              <w:r w:rsidR="00121027" w:rsidRPr="007F49C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Nurila</w:t>
              </w:r>
              <w:r w:rsidR="00121027" w:rsidRPr="007F49C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="00121027" w:rsidRPr="007F49C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Bakirova</w:t>
              </w:r>
              <w:r w:rsidR="00121027" w:rsidRPr="007F49C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@</w:t>
              </w:r>
              <w:proofErr w:type="spellStart"/>
              <w:r w:rsidR="00121027" w:rsidRPr="007F49C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kumtor</w:t>
              </w:r>
              <w:proofErr w:type="spellEnd"/>
              <w:r w:rsidR="00121027" w:rsidRPr="007F49C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="00121027" w:rsidRPr="007F49C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kg</w:t>
              </w:r>
            </w:hyperlink>
            <w:r w:rsidR="00580EB3" w:rsidRPr="00580E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 xml:space="preserve">. </w:t>
            </w:r>
          </w:p>
          <w:p w14:paraId="16E2A528" w14:textId="37D4A221" w:rsidR="00A97627" w:rsidRPr="00B76528" w:rsidRDefault="00A97627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Запросы принимаются не позднее чем за 3 календарных дня до окончания срока подачи заявок.</w:t>
            </w:r>
          </w:p>
        </w:tc>
      </w:tr>
      <w:tr w:rsidR="00580EB3" w:rsidRPr="001961EF" w14:paraId="7CB9812B" w14:textId="77777777" w:rsidTr="00580EB3">
        <w:tc>
          <w:tcPr>
            <w:tcW w:w="1638" w:type="dxa"/>
          </w:tcPr>
          <w:p w14:paraId="3F96FFF4" w14:textId="57187707" w:rsidR="00580EB3" w:rsidRDefault="00580EB3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Приложения:</w:t>
            </w:r>
          </w:p>
        </w:tc>
        <w:tc>
          <w:tcPr>
            <w:tcW w:w="7326" w:type="dxa"/>
          </w:tcPr>
          <w:p w14:paraId="016B6FF3" w14:textId="080C769A" w:rsid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 </w:t>
            </w:r>
            <w:r w:rsidR="004122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</w:t>
            </w:r>
            <w:r w:rsidRPr="00F27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казание услуг мониторинга событий SOC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816E994" w14:textId="7CD8372C" w:rsidR="00580EB3" w:rsidRP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580EB3" w:rsidRPr="00F27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добросовестности и антикоррупционная оговорка (приложение №1-первый пакет конкурсной заявки)</w:t>
            </w:r>
          </w:p>
          <w:p w14:paraId="320BB4FF" w14:textId="39617B4B" w:rsidR="00580EB3" w:rsidRPr="00F37C3E" w:rsidRDefault="00F37C3E" w:rsidP="00F37C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  </w:t>
            </w:r>
            <w:r w:rsidR="00580EB3" w:rsidRPr="00F37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Декларация, гарантирующая конкурсную заявку (приложение №2-первый пакет конкурсной заявки) </w:t>
            </w:r>
          </w:p>
          <w:p w14:paraId="062B7980" w14:textId="093E80FC" w:rsidR="00580EB3" w:rsidRPr="00470729" w:rsidRDefault="00F37C3E" w:rsidP="004707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="00580EB3" w:rsidRPr="004707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 участника (Приложение №3-первый пакет конкурсной заявки);</w:t>
            </w:r>
          </w:p>
          <w:p w14:paraId="1EE61B7E" w14:textId="5BDACF23" w:rsidR="00580EB3" w:rsidRPr="00B76528" w:rsidRDefault="00F37C3E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оммерческое предложение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№4-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пакет конкурсной заявки)</w:t>
            </w:r>
          </w:p>
        </w:tc>
      </w:tr>
    </w:tbl>
    <w:p w14:paraId="1E2E09D1" w14:textId="77777777" w:rsidR="00455542" w:rsidRPr="008E7813" w:rsidRDefault="00455542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E37794A" w14:textId="77777777" w:rsidR="008E7813" w:rsidRDefault="008E7813" w:rsidP="008E7813">
      <w:pPr>
        <w:jc w:val="center"/>
        <w:rPr>
          <w:rFonts w:ascii="Times New Roman" w:hAnsi="Times New Roman"/>
          <w:b/>
          <w:bCs/>
          <w:color w:val="000000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lang w:val="ru-RU"/>
        </w:rPr>
        <w:t>ТЕХНИЧЕСКОЕ ЗАДАНИЕ НА ЗАКУПКУ УСЛУГ (НА ОСНОВЕ СЕРВИС-КОНТРАКТА)</w:t>
      </w:r>
    </w:p>
    <w:p w14:paraId="4134EF76" w14:textId="77777777" w:rsidR="008E7813" w:rsidRDefault="008E7813" w:rsidP="008E7813">
      <w:pPr>
        <w:ind w:left="5130"/>
        <w:jc w:val="center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tbl>
      <w:tblPr>
        <w:tblW w:w="96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3220"/>
        <w:gridCol w:w="1800"/>
        <w:gridCol w:w="1928"/>
        <w:gridCol w:w="2122"/>
      </w:tblGrid>
      <w:tr w:rsidR="008E7813" w:rsidRPr="001961EF" w14:paraId="1FE9FA93" w14:textId="77777777" w:rsidTr="00B91508">
        <w:trPr>
          <w:trHeight w:val="825"/>
        </w:trPr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36B12" w14:textId="77777777" w:rsidR="008E7813" w:rsidRDefault="008E7813" w:rsidP="00B91508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ЗАКУПА</w:t>
            </w: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F45EB" w14:textId="77777777" w:rsidR="008E7813" w:rsidRPr="008E7813" w:rsidRDefault="008E7813" w:rsidP="00B9150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Оказание услуг мониторинга событий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SOC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(Security Operations Center - центр мониторинга и реагирования на инциденты информационной безопасности)</w:t>
            </w:r>
          </w:p>
        </w:tc>
      </w:tr>
      <w:tr w:rsidR="008E7813" w14:paraId="21A0ECAA" w14:textId="77777777" w:rsidTr="00B91508">
        <w:trPr>
          <w:trHeight w:val="6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EA7B3" w14:textId="77777777" w:rsidR="008E7813" w:rsidRDefault="008E7813" w:rsidP="00B9150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4771C" w14:textId="77777777" w:rsidR="008E7813" w:rsidRDefault="008E7813" w:rsidP="00B91508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Перечень основных данных и требований</w:t>
            </w: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A5B64" w14:textId="77777777" w:rsidR="008E7813" w:rsidRDefault="008E7813" w:rsidP="00B91508">
            <w:pPr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требования</w:t>
            </w:r>
            <w:proofErr w:type="spellEnd"/>
          </w:p>
        </w:tc>
      </w:tr>
      <w:tr w:rsidR="008E7813" w:rsidRPr="001961EF" w14:paraId="2A97D4B4" w14:textId="77777777" w:rsidTr="00B91508">
        <w:trPr>
          <w:trHeight w:val="4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3E75C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F97B3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услуг</w:t>
            </w:r>
            <w:proofErr w:type="spellEnd"/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BA1B7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Главный офис в г. Бишкек</w:t>
            </w:r>
          </w:p>
        </w:tc>
      </w:tr>
      <w:tr w:rsidR="008E7813" w:rsidRPr="001961EF" w14:paraId="7FBFDF15" w14:textId="77777777" w:rsidTr="00B91508">
        <w:trPr>
          <w:trHeight w:val="3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7D476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E68E5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Режим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CB3F" w14:textId="77777777" w:rsidR="008E7813" w:rsidRPr="008E7813" w:rsidRDefault="008E7813" w:rsidP="00B91508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График 1х2 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5 сутки через двое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  <w:p w14:paraId="3AD3F040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смена: 15 часов;</w:t>
            </w:r>
          </w:p>
          <w:p w14:paraId="6FB4A236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Офис г. Бишкек Ибраимова 24/1</w:t>
            </w:r>
          </w:p>
        </w:tc>
      </w:tr>
      <w:tr w:rsidR="008E7813" w14:paraId="721780DB" w14:textId="77777777" w:rsidTr="00B91508">
        <w:trPr>
          <w:trHeight w:val="3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E375D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EEC0A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Инициатор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заявки</w:t>
            </w:r>
            <w:proofErr w:type="spellEnd"/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1FBD9" w14:textId="77777777" w:rsidR="008E7813" w:rsidRDefault="008E7813" w:rsidP="00B91508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Отдел информационной безопасности</w:t>
            </w:r>
          </w:p>
        </w:tc>
      </w:tr>
      <w:tr w:rsidR="008E7813" w14:paraId="6BE5B9E9" w14:textId="77777777" w:rsidTr="00B91508">
        <w:trPr>
          <w:trHeight w:val="6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74746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609B1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Срок оказания услуг (дата начала и окончания)</w:t>
            </w: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EAD29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28.08.2026 - 28.08.2027</w:t>
            </w:r>
          </w:p>
        </w:tc>
      </w:tr>
      <w:tr w:rsidR="008E7813" w:rsidRPr="001961EF" w14:paraId="58373E78" w14:textId="77777777" w:rsidTr="00B91508">
        <w:trPr>
          <w:trHeight w:val="3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0C70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C1AFF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Виды оказываемых услуг</w:t>
            </w: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4A193" w14:textId="77777777" w:rsidR="008E7813" w:rsidRPr="008E7813" w:rsidRDefault="008E7813" w:rsidP="00B9150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Услуги по мониторингу и реагированию на инциденты информационной безопасности 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SOC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noBreakHyphen/>
              <w:t>функции)</w:t>
            </w:r>
          </w:p>
        </w:tc>
      </w:tr>
      <w:tr w:rsidR="008E7813" w:rsidRPr="001961EF" w14:paraId="0D34DB19" w14:textId="77777777" w:rsidTr="00B91508">
        <w:trPr>
          <w:trHeight w:val="1052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47908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3FB60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Квалификационные требования к сервис-контрактнику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F790C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  <w:tc>
          <w:tcPr>
            <w:tcW w:w="4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3C623" w14:textId="77777777" w:rsidR="008E7813" w:rsidRPr="008E7813" w:rsidRDefault="008E7813" w:rsidP="00B9150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Среднее профессиональное образование в области информационных технологий или информационной безопасности</w:t>
            </w:r>
          </w:p>
        </w:tc>
      </w:tr>
      <w:tr w:rsidR="008E7813" w:rsidRPr="001961EF" w14:paraId="0317B8BC" w14:textId="77777777" w:rsidTr="00B91508">
        <w:trPr>
          <w:trHeight w:val="1061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61244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79FC8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996C6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Опыт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профилю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9D89D" w14:textId="77777777" w:rsidR="008E7813" w:rsidRPr="008E7813" w:rsidRDefault="008E7813" w:rsidP="00B9150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 xml:space="preserve">Опыт работы или стажировка в области информационных технологий, администрирование сетей и разработка ПО, в том числе непосредственно в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SOC</w:t>
            </w:r>
          </w:p>
        </w:tc>
      </w:tr>
      <w:tr w:rsidR="008E7813" w:rsidRPr="001961EF" w14:paraId="7F5A2669" w14:textId="77777777" w:rsidTr="00B91508">
        <w:trPr>
          <w:trHeight w:val="1844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6B287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BC1A8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127FE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Наличие разрешительных документов (если применимо)</w:t>
            </w:r>
          </w:p>
        </w:tc>
        <w:tc>
          <w:tcPr>
            <w:tcW w:w="4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80C92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Сертификаты, являющиеся преимуществом:</w:t>
            </w:r>
          </w:p>
          <w:p w14:paraId="710719F3" w14:textId="77777777" w:rsidR="008E7813" w:rsidRDefault="008E7813" w:rsidP="00B91508">
            <w:pPr>
              <w:rPr>
                <w:rFonts w:ascii="Times New Roman" w:hAnsi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Cisco CCNA / CCNP</w:t>
            </w:r>
          </w:p>
          <w:p w14:paraId="387B621C" w14:textId="77777777" w:rsidR="008E7813" w:rsidRDefault="008E7813" w:rsidP="00B91508">
            <w:pPr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CompTIA Security+</w:t>
            </w:r>
          </w:p>
          <w:p w14:paraId="706F9620" w14:textId="77777777" w:rsidR="008E7813" w:rsidRDefault="008E7813" w:rsidP="00B91508">
            <w:pPr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ISO/IEC 27001 Foundation / Lead Implementer / Lead Auditor</w:t>
            </w:r>
          </w:p>
          <w:p w14:paraId="03DF2E2F" w14:textId="77777777" w:rsidR="008E7813" w:rsidRPr="008E7813" w:rsidRDefault="008E7813" w:rsidP="00B9150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Сертификаты по мониторингу, расследованию инцидентов и работе с SIEM</w:t>
            </w:r>
          </w:p>
          <w:p w14:paraId="23FB6B90" w14:textId="77777777" w:rsidR="008E7813" w:rsidRDefault="008E7813" w:rsidP="00B91508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</w:tr>
      <w:tr w:rsidR="008E7813" w14:paraId="19500892" w14:textId="77777777" w:rsidTr="00B91508">
        <w:trPr>
          <w:trHeight w:val="404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85B4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61219" w14:textId="77777777" w:rsidR="008E7813" w:rsidRDefault="008E7813" w:rsidP="00B91508"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навыки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1C68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компьютера</w:t>
            </w:r>
            <w:proofErr w:type="spellEnd"/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74A8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Word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737AF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Отлично</w:t>
            </w:r>
          </w:p>
        </w:tc>
      </w:tr>
      <w:tr w:rsidR="008E7813" w14:paraId="251A048D" w14:textId="77777777" w:rsidTr="00B91508">
        <w:trPr>
          <w:trHeight w:val="359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59445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5DCA2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E3DB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1A74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Excel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2C26F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Отлично</w:t>
            </w:r>
          </w:p>
        </w:tc>
      </w:tr>
      <w:tr w:rsidR="008E7813" w14:paraId="120CA035" w14:textId="77777777" w:rsidTr="00B91508">
        <w:trPr>
          <w:trHeight w:val="359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D6219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940DB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016E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593B5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Outlook 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049D0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Отлично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E7813" w14:paraId="14662F11" w14:textId="77777777" w:rsidTr="00B91508">
        <w:trPr>
          <w:trHeight w:val="431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ADD9C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460AB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6665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языков</w:t>
            </w:r>
            <w:proofErr w:type="spellEnd"/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E2E93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Кыргызский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D76DF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Отлично</w:t>
            </w:r>
          </w:p>
        </w:tc>
      </w:tr>
      <w:tr w:rsidR="008E7813" w14:paraId="5795E8B6" w14:textId="77777777" w:rsidTr="00B91508">
        <w:trPr>
          <w:trHeight w:val="341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861CA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4837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4AE9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599D2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Русский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AEA93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Отлично</w:t>
            </w:r>
          </w:p>
        </w:tc>
      </w:tr>
      <w:tr w:rsidR="008E7813" w14:paraId="007FCE78" w14:textId="77777777" w:rsidTr="00B91508">
        <w:trPr>
          <w:trHeight w:val="71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D69C2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EF092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FA9D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3054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Английский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D171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Среднее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E7813" w14:paraId="4C7084A6" w14:textId="77777777" w:rsidTr="00B91508">
        <w:trPr>
          <w:trHeight w:val="359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09315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5D06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B706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специальных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программ</w:t>
            </w:r>
            <w:proofErr w:type="spellEnd"/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4727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Понимание основных тактик и техник</w:t>
            </w:r>
          </w:p>
          <w:p w14:paraId="4D40AB9D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злоумышленников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47708" w14:textId="77777777" w:rsidR="008E7813" w:rsidRPr="008E7813" w:rsidRDefault="008E7813" w:rsidP="00B9150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5757554E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MITRE ATT&amp;CK /Cyber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KillChain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8E7813" w:rsidRPr="001961EF" w14:paraId="3AD3EED8" w14:textId="77777777" w:rsidTr="00B91508">
        <w:trPr>
          <w:trHeight w:val="341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DC30D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08F09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C006B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8F2E5" w14:textId="77777777" w:rsidR="008E7813" w:rsidRDefault="008E7813" w:rsidP="00B91508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Базовое понимание принципов работы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B15EF" w14:textId="77777777" w:rsidR="008E7813" w:rsidRPr="008E7813" w:rsidRDefault="008E7813" w:rsidP="00B9150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Active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Directory</w:t>
            </w:r>
          </w:p>
          <w:p w14:paraId="7BD52406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(механизмы аутентификации, атаки)</w:t>
            </w:r>
          </w:p>
        </w:tc>
      </w:tr>
      <w:tr w:rsidR="008E7813" w:rsidRPr="001961EF" w14:paraId="4FF7EB97" w14:textId="77777777" w:rsidTr="00B91508">
        <w:trPr>
          <w:trHeight w:val="359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EA743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3AA87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DA2F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BE816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Знание и понимание работы сетевых протоколов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35183" w14:textId="77777777" w:rsidR="008E7813" w:rsidRPr="008E7813" w:rsidRDefault="008E7813" w:rsidP="00B9150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OSI</w:t>
            </w:r>
          </w:p>
          <w:p w14:paraId="10CAD271" w14:textId="77777777" w:rsidR="008E7813" w:rsidRPr="008E7813" w:rsidRDefault="008E7813" w:rsidP="00B9150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и/или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tcp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ip</w:t>
            </w:r>
            <w:proofErr w:type="spellEnd"/>
          </w:p>
        </w:tc>
      </w:tr>
      <w:tr w:rsidR="008E7813" w14:paraId="14FC752F" w14:textId="77777777" w:rsidTr="00B91508">
        <w:trPr>
          <w:trHeight w:val="359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5DA54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5C233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7F7C4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900DB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Знание и понимание работы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A5B4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SIEM,</w:t>
            </w:r>
          </w:p>
          <w:p w14:paraId="5B8BC38E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PAM,</w:t>
            </w:r>
          </w:p>
          <w:p w14:paraId="1BD9FE46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>Endpoint Security</w:t>
            </w:r>
          </w:p>
        </w:tc>
      </w:tr>
      <w:tr w:rsidR="008E7813" w14:paraId="70C1E159" w14:textId="77777777" w:rsidTr="00B91508">
        <w:trPr>
          <w:trHeight w:val="359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856EE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BAD8C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9979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5609E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Умение читать лог файлы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66EF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Разбор и корреляция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логов</w:t>
            </w:r>
          </w:p>
        </w:tc>
      </w:tr>
      <w:tr w:rsidR="008E7813" w:rsidRPr="001961EF" w14:paraId="258B21E7" w14:textId="77777777" w:rsidTr="00B91508">
        <w:trPr>
          <w:trHeight w:val="35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FD5B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A66CB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678AC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05325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Знание и понимание управления уязвимостями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B86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патч-менеджмент, сканирование уязвимостей и приоритизация рисков</w:t>
            </w:r>
          </w:p>
        </w:tc>
      </w:tr>
      <w:tr w:rsidR="008E7813" w:rsidRPr="001961EF" w14:paraId="0107A710" w14:textId="77777777" w:rsidTr="00B91508">
        <w:trPr>
          <w:trHeight w:val="1275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055CF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8DD8F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качества</w:t>
            </w:r>
            <w:proofErr w:type="spellEnd"/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89E5A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Внимательность к деталям;</w:t>
            </w:r>
          </w:p>
          <w:p w14:paraId="2F4FAFA6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Ответственность; </w:t>
            </w:r>
          </w:p>
          <w:p w14:paraId="1F123BB0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Коммуникабельность и умение работать в команде. </w:t>
            </w:r>
          </w:p>
          <w:p w14:paraId="19889440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Стрессоустойчивость и способность работать в условиях многозадачности; </w:t>
            </w:r>
          </w:p>
          <w:p w14:paraId="27AC0F67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Аналитический склад ума, ориентированность на результат; </w:t>
            </w:r>
          </w:p>
          <w:p w14:paraId="0ED7A615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Высокий уровень самоорганизации и способность к принятию самостоятельных решений; </w:t>
            </w:r>
          </w:p>
          <w:p w14:paraId="020B27EF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Гибкость и адаптивность к изменяющимся условиям</w:t>
            </w:r>
          </w:p>
        </w:tc>
      </w:tr>
      <w:tr w:rsidR="008E7813" w:rsidRPr="001961EF" w14:paraId="33F8ACA0" w14:textId="77777777" w:rsidTr="00B91508">
        <w:trPr>
          <w:trHeight w:val="315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0BCE0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AA05B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69898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Выбрать один из методов оценки:</w:t>
            </w:r>
          </w:p>
        </w:tc>
      </w:tr>
      <w:tr w:rsidR="008E7813" w14:paraId="649FAB21" w14:textId="77777777" w:rsidTr="00B91508">
        <w:trPr>
          <w:trHeight w:val="287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352CF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CC37D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468A7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интервьюирование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</w:tr>
      <w:tr w:rsidR="008E7813" w:rsidRPr="001961EF" w14:paraId="6CB6A0BE" w14:textId="77777777" w:rsidTr="00B91508">
        <w:trPr>
          <w:trHeight w:val="1575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4F05F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64F1F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отчетность</w:t>
            </w:r>
            <w:proofErr w:type="spellEnd"/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0D3C" w14:textId="77777777" w:rsidR="008E7813" w:rsidRPr="008E7813" w:rsidRDefault="008E7813" w:rsidP="00B91508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положения.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Исполнитель обязан оказывать услуги в строгом соответствии с условиями настоящего Технического задания, действующими нормативными документами, стандартами Компании, а также требованиями техники безопасности, промышленной и экологической безопасности. </w:t>
            </w:r>
          </w:p>
        </w:tc>
      </w:tr>
      <w:tr w:rsidR="008E7813" w:rsidRPr="001961EF" w14:paraId="0965E368" w14:textId="77777777" w:rsidTr="00B91508">
        <w:trPr>
          <w:trHeight w:val="117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933C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A222A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D7609" w14:textId="77777777" w:rsidR="008E7813" w:rsidRPr="008E7813" w:rsidRDefault="008E7813" w:rsidP="00B91508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Контроль со стороны Заказчика.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Контроль за качеством и объемом оказываемых услуг осуществляется представителем Заказчика (уполномоченным сотрудником подразделения).</w:t>
            </w:r>
          </w:p>
        </w:tc>
      </w:tr>
      <w:tr w:rsidR="008E7813" w:rsidRPr="001961EF" w14:paraId="70CB95C2" w14:textId="77777777" w:rsidTr="00B91508">
        <w:trPr>
          <w:trHeight w:val="701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1BFBC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5568E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65575" w14:textId="77777777" w:rsidR="008E7813" w:rsidRPr="008E7813" w:rsidRDefault="008E7813" w:rsidP="00B91508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Представитель Заказчика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вправе проводить выборочные или регулярные проверки хода и результатов работ, а также запрашивать разъяснения и корректировки. Все выявленные замечания подлежат устранению Исполнителем в согласованные сроки без дополнительной оплаты.</w:t>
            </w:r>
          </w:p>
          <w:p w14:paraId="63C95B78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- Детализированный отчёт инцидентов ИБ по окончанию смены;</w:t>
            </w:r>
          </w:p>
          <w:p w14:paraId="3EC6EF00" w14:textId="77777777" w:rsidR="008E7813" w:rsidRPr="008E7813" w:rsidRDefault="008E7813" w:rsidP="00B91508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-     Ежемесячный отчёт о проделанной работе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.</w:t>
            </w:r>
          </w:p>
        </w:tc>
      </w:tr>
      <w:tr w:rsidR="008E7813" w:rsidRPr="001961EF" w14:paraId="3A90A15B" w14:textId="77777777" w:rsidTr="00B91508">
        <w:trPr>
          <w:trHeight w:val="795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D2D9C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B9682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9D517" w14:textId="77777777" w:rsidR="008E7813" w:rsidRPr="008E7813" w:rsidRDefault="008E7813" w:rsidP="00B91508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Критерии приемки: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Услуги считаются оказанными надлежащим образом при условии: </w:t>
            </w:r>
          </w:p>
        </w:tc>
      </w:tr>
      <w:tr w:rsidR="008E7813" w:rsidRPr="001961EF" w14:paraId="7E1BE637" w14:textId="77777777" w:rsidTr="00B91508">
        <w:trPr>
          <w:trHeight w:val="1421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FD45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31868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C2D8B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отсутствия обоснованных претензий со стороны Заказчика, предоставления всей предусмотренной отчетности (при наличии). Приемка осуществляется на основании акта оказанных услуг, подписываемого обеими сторонами.</w:t>
            </w:r>
          </w:p>
        </w:tc>
      </w:tr>
      <w:tr w:rsidR="008E7813" w:rsidRPr="001961EF" w14:paraId="10360CD1" w14:textId="77777777" w:rsidTr="00B91508">
        <w:trPr>
          <w:trHeight w:val="135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BB914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7F9B9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416A9" w14:textId="77777777" w:rsidR="008E7813" w:rsidRPr="008E7813" w:rsidRDefault="008E7813" w:rsidP="00B91508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Ответственность за качество. 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Исполнитель несет ответственность за качество и достоверность предоставленных услуг и информации. В случае выявления нарушений, повлекших за собой ущерб, Компания вправе применить меры, предусмотренные условиями сервис-контракта.</w:t>
            </w:r>
          </w:p>
        </w:tc>
      </w:tr>
      <w:tr w:rsidR="008E7813" w:rsidRPr="001961EF" w14:paraId="4A5D2EDF" w14:textId="77777777" w:rsidTr="00B91508">
        <w:trPr>
          <w:trHeight w:val="17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662FB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FDB60" w14:textId="77777777" w:rsidR="008E7813" w:rsidRDefault="008E7813" w:rsidP="00B91508"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Результат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оказания услуг</w:t>
            </w: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FC173" w14:textId="77777777" w:rsidR="008E7813" w:rsidRDefault="008E7813" w:rsidP="00B9150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Результатом оказания услуг является надлежащее выполнение всех задач, указанных в настоящем техническом задании, с предоставлением соответствующей документации, отчетности и подтверждающих материалов в установленные сроки.  </w:t>
            </w:r>
          </w:p>
        </w:tc>
      </w:tr>
      <w:tr w:rsidR="008E7813" w14:paraId="7D21031C" w14:textId="77777777" w:rsidTr="00B91508">
        <w:trPr>
          <w:trHeight w:val="6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EF89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14265" w14:textId="77777777" w:rsidR="008E7813" w:rsidRDefault="008E7813" w:rsidP="00B91508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Методика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стоимости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услуги</w:t>
            </w:r>
            <w:proofErr w:type="spellEnd"/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CFEA0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 1 календарный месяц</w:t>
            </w:r>
          </w:p>
        </w:tc>
      </w:tr>
      <w:tr w:rsidR="008E7813" w14:paraId="04D59492" w14:textId="77777777" w:rsidTr="00B91508">
        <w:trPr>
          <w:trHeight w:val="94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131D8" w14:textId="77777777" w:rsidR="008E7813" w:rsidRDefault="008E7813" w:rsidP="00B9150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2223B" w14:textId="77777777" w:rsidR="008E7813" w:rsidRDefault="008E7813" w:rsidP="00B91508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Количество требуемого количество сервис-контрактников</w:t>
            </w:r>
          </w:p>
        </w:tc>
        <w:tc>
          <w:tcPr>
            <w:tcW w:w="5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80787" w14:textId="77777777" w:rsidR="008E7813" w:rsidRDefault="008E7813" w:rsidP="00B91508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единица</w:t>
            </w:r>
          </w:p>
        </w:tc>
      </w:tr>
    </w:tbl>
    <w:p w14:paraId="10B1664E" w14:textId="77777777" w:rsidR="008E7813" w:rsidRDefault="008E7813" w:rsidP="008E7813"/>
    <w:p w14:paraId="0BA686F6" w14:textId="77777777" w:rsidR="00B36402" w:rsidRPr="00B36402" w:rsidRDefault="00B36402">
      <w:pPr>
        <w:rPr>
          <w:rFonts w:ascii="Times New Roman" w:hAnsi="Times New Roman" w:cs="Times New Roman"/>
          <w:sz w:val="24"/>
          <w:szCs w:val="24"/>
        </w:rPr>
      </w:pPr>
    </w:p>
    <w:sectPr w:rsidR="00B36402" w:rsidRPr="00B3640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2C35A8"/>
    <w:multiLevelType w:val="hybridMultilevel"/>
    <w:tmpl w:val="5FEE8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031EC"/>
    <w:multiLevelType w:val="multilevel"/>
    <w:tmpl w:val="CDFC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9D7A39"/>
    <w:multiLevelType w:val="hybridMultilevel"/>
    <w:tmpl w:val="64C68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0379F"/>
    <w:multiLevelType w:val="hybridMultilevel"/>
    <w:tmpl w:val="BCC09EF8"/>
    <w:lvl w:ilvl="0" w:tplc="A0BA6B3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3" w15:restartNumberingAfterBreak="0">
    <w:nsid w:val="75C01E4E"/>
    <w:multiLevelType w:val="hybridMultilevel"/>
    <w:tmpl w:val="5FEE8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32748">
    <w:abstractNumId w:val="8"/>
  </w:num>
  <w:num w:numId="2" w16cid:durableId="2048484798">
    <w:abstractNumId w:val="6"/>
  </w:num>
  <w:num w:numId="3" w16cid:durableId="717321073">
    <w:abstractNumId w:val="5"/>
  </w:num>
  <w:num w:numId="4" w16cid:durableId="333923660">
    <w:abstractNumId w:val="4"/>
  </w:num>
  <w:num w:numId="5" w16cid:durableId="408311467">
    <w:abstractNumId w:val="7"/>
  </w:num>
  <w:num w:numId="6" w16cid:durableId="1800609180">
    <w:abstractNumId w:val="3"/>
  </w:num>
  <w:num w:numId="7" w16cid:durableId="779106197">
    <w:abstractNumId w:val="2"/>
  </w:num>
  <w:num w:numId="8" w16cid:durableId="1552383216">
    <w:abstractNumId w:val="1"/>
  </w:num>
  <w:num w:numId="9" w16cid:durableId="22365323">
    <w:abstractNumId w:val="0"/>
  </w:num>
  <w:num w:numId="10" w16cid:durableId="754284072">
    <w:abstractNumId w:val="11"/>
  </w:num>
  <w:num w:numId="11" w16cid:durableId="49812901">
    <w:abstractNumId w:val="9"/>
  </w:num>
  <w:num w:numId="12" w16cid:durableId="1585797922">
    <w:abstractNumId w:val="13"/>
  </w:num>
  <w:num w:numId="13" w16cid:durableId="2098676219">
    <w:abstractNumId w:val="10"/>
  </w:num>
  <w:num w:numId="14" w16cid:durableId="3279471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66D"/>
    <w:rsid w:val="00032E7C"/>
    <w:rsid w:val="00034616"/>
    <w:rsid w:val="0006063C"/>
    <w:rsid w:val="00067106"/>
    <w:rsid w:val="000855E5"/>
    <w:rsid w:val="000B3230"/>
    <w:rsid w:val="001133B6"/>
    <w:rsid w:val="00121027"/>
    <w:rsid w:val="00142013"/>
    <w:rsid w:val="0015074B"/>
    <w:rsid w:val="001961EF"/>
    <w:rsid w:val="00226BD9"/>
    <w:rsid w:val="00252E64"/>
    <w:rsid w:val="0029639D"/>
    <w:rsid w:val="002D31EC"/>
    <w:rsid w:val="00326F90"/>
    <w:rsid w:val="00350837"/>
    <w:rsid w:val="00412272"/>
    <w:rsid w:val="004140FB"/>
    <w:rsid w:val="00435C67"/>
    <w:rsid w:val="00455542"/>
    <w:rsid w:val="00457BFF"/>
    <w:rsid w:val="00470729"/>
    <w:rsid w:val="0053688F"/>
    <w:rsid w:val="00580EB3"/>
    <w:rsid w:val="00603920"/>
    <w:rsid w:val="00633DA3"/>
    <w:rsid w:val="006646CC"/>
    <w:rsid w:val="0073622D"/>
    <w:rsid w:val="00745AA4"/>
    <w:rsid w:val="00757921"/>
    <w:rsid w:val="007A15E9"/>
    <w:rsid w:val="00821DD9"/>
    <w:rsid w:val="008E7813"/>
    <w:rsid w:val="00954E71"/>
    <w:rsid w:val="009868BC"/>
    <w:rsid w:val="009C1058"/>
    <w:rsid w:val="00A47F6F"/>
    <w:rsid w:val="00A56706"/>
    <w:rsid w:val="00A75193"/>
    <w:rsid w:val="00A97627"/>
    <w:rsid w:val="00AA1D8D"/>
    <w:rsid w:val="00AB5AB9"/>
    <w:rsid w:val="00AE5659"/>
    <w:rsid w:val="00B36402"/>
    <w:rsid w:val="00B47730"/>
    <w:rsid w:val="00B76528"/>
    <w:rsid w:val="00C0511B"/>
    <w:rsid w:val="00C11240"/>
    <w:rsid w:val="00CB0664"/>
    <w:rsid w:val="00CC5398"/>
    <w:rsid w:val="00D06883"/>
    <w:rsid w:val="00D230E7"/>
    <w:rsid w:val="00D27B7A"/>
    <w:rsid w:val="00DE5080"/>
    <w:rsid w:val="00E32758"/>
    <w:rsid w:val="00E50712"/>
    <w:rsid w:val="00EA20DC"/>
    <w:rsid w:val="00EE54CE"/>
    <w:rsid w:val="00F27B9A"/>
    <w:rsid w:val="00F34A79"/>
    <w:rsid w:val="00F37C3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D38523"/>
  <w14:defaultImageDpi w14:val="300"/>
  <w15:docId w15:val="{06FE41AF-8348-400B-BD6C-F10593D9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B7652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6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urila.Bakir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oc.contractors2026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1173</Words>
  <Characters>8567</Characters>
  <Application>Microsoft Office Word</Application>
  <DocSecurity>0</DocSecurity>
  <Lines>571</Lines>
  <Paragraphs>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Nurila Bakirova</cp:lastModifiedBy>
  <cp:revision>4</cp:revision>
  <dcterms:created xsi:type="dcterms:W3CDTF">2026-08-27T05:50:00Z</dcterms:created>
  <dcterms:modified xsi:type="dcterms:W3CDTF">2026-08-28T07:24:00Z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2026-04-01T11:21:47Z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44eb86cd-3027-450e-ad4e-77365cffcf87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